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EB8A" w14:textId="6F5E0579" w:rsidR="000F4C20" w:rsidRDefault="00374316">
      <w:pPr>
        <w:pStyle w:val="Rubrik1"/>
        <w:rPr>
          <w:rFonts w:ascii="Lato" w:hAnsi="Lato"/>
          <w:color w:val="auto"/>
          <w:lang w:val="sv-SE"/>
        </w:rPr>
      </w:pPr>
      <w:r>
        <w:rPr>
          <w:rFonts w:ascii="Lato" w:hAnsi="Lato"/>
          <w:color w:val="auto"/>
          <w:lang w:val="sv-SE"/>
        </w:rPr>
        <w:t xml:space="preserve">MALL </w:t>
      </w:r>
      <w:r w:rsidR="00E96FC9" w:rsidRPr="00374316">
        <w:rPr>
          <w:rFonts w:ascii="Lato" w:hAnsi="Lato"/>
          <w:color w:val="auto"/>
          <w:lang w:val="sv-SE"/>
        </w:rPr>
        <w:t>Ansvarsfördelning – SAM</w:t>
      </w:r>
      <w:r>
        <w:rPr>
          <w:rFonts w:ascii="Lato" w:hAnsi="Lato"/>
          <w:color w:val="auto"/>
          <w:lang w:val="sv-SE"/>
        </w:rPr>
        <w:t xml:space="preserve"> </w:t>
      </w:r>
    </w:p>
    <w:p w14:paraId="58AB9821" w14:textId="77777777" w:rsidR="00046139" w:rsidRDefault="00046139" w:rsidP="00046139">
      <w:pPr>
        <w:rPr>
          <w:lang w:val="sv-SE"/>
        </w:rPr>
      </w:pPr>
    </w:p>
    <w:p w14:paraId="4A952F3D" w14:textId="54A8D234" w:rsidR="00046139" w:rsidRPr="00046139" w:rsidRDefault="00046139" w:rsidP="00046139">
      <w:pPr>
        <w:rPr>
          <w:rFonts w:ascii="Lato" w:hAnsi="Lato"/>
          <w:i/>
          <w:iCs/>
          <w:lang w:val="sv-SE"/>
        </w:rPr>
      </w:pPr>
      <w:r w:rsidRPr="00046139">
        <w:rPr>
          <w:rFonts w:ascii="Lato" w:hAnsi="Lato"/>
          <w:i/>
          <w:iCs/>
          <w:lang w:val="sv-SE"/>
        </w:rPr>
        <w:t>Ange för- &amp; efternamn samt personnummer</w:t>
      </w:r>
    </w:p>
    <w:p w14:paraId="1799290A" w14:textId="77777777" w:rsidR="00374316" w:rsidRPr="00374316" w:rsidRDefault="00374316" w:rsidP="00374316">
      <w:pPr>
        <w:rPr>
          <w:lang w:val="sv-SE"/>
        </w:rPr>
      </w:pPr>
    </w:p>
    <w:p w14:paraId="221BFE08" w14:textId="77777777" w:rsidR="00F22D70" w:rsidRDefault="00E96FC9">
      <w:pPr>
        <w:rPr>
          <w:rFonts w:ascii="Lato" w:hAnsi="Lato"/>
          <w:lang w:val="sv-SE"/>
        </w:rPr>
      </w:pPr>
      <w:r w:rsidRPr="00374316">
        <w:rPr>
          <w:rFonts w:ascii="Lato" w:hAnsi="Lato"/>
          <w:lang w:val="sv-SE"/>
        </w:rPr>
        <w:t>Huvudansvar för arbetsmiljön:</w:t>
      </w:r>
    </w:p>
    <w:p w14:paraId="083A125A" w14:textId="3E1D1D93" w:rsidR="00F22D70" w:rsidRDefault="00E96FC9">
      <w:pPr>
        <w:rPr>
          <w:rFonts w:ascii="Lato" w:hAnsi="Lato"/>
          <w:lang w:val="sv-SE"/>
        </w:rPr>
      </w:pPr>
      <w:r w:rsidRPr="00374316">
        <w:rPr>
          <w:rFonts w:ascii="Lato" w:hAnsi="Lato"/>
          <w:lang w:val="sv-SE"/>
        </w:rPr>
        <w:t xml:space="preserve"> </w:t>
      </w:r>
      <w:r w:rsidR="00F22D70">
        <w:rPr>
          <w:rFonts w:ascii="Lato" w:hAnsi="Lato"/>
          <w:lang w:val="sv-SE"/>
        </w:rPr>
        <w:t>____________________________________________________</w:t>
      </w:r>
      <w:r w:rsidRPr="00374316">
        <w:rPr>
          <w:rFonts w:ascii="Lato" w:hAnsi="Lato"/>
          <w:lang w:val="sv-SE"/>
        </w:rPr>
        <w:br/>
      </w:r>
      <w:r w:rsidRPr="00374316">
        <w:rPr>
          <w:rFonts w:ascii="Lato" w:hAnsi="Lato"/>
          <w:lang w:val="sv-SE"/>
        </w:rPr>
        <w:br/>
      </w:r>
      <w:r w:rsidR="00F22D70">
        <w:rPr>
          <w:rFonts w:ascii="Lato" w:hAnsi="Lato"/>
          <w:lang w:val="sv-SE"/>
        </w:rPr>
        <w:t>Nedan ansvar för arbetsmiljön har delegerats till:</w:t>
      </w:r>
    </w:p>
    <w:p w14:paraId="2D3A8D68" w14:textId="77777777" w:rsidR="00AF189F" w:rsidRDefault="00E96FC9" w:rsidP="00F22D70">
      <w:pPr>
        <w:pStyle w:val="Liststycke"/>
        <w:numPr>
          <w:ilvl w:val="0"/>
          <w:numId w:val="10"/>
        </w:numPr>
        <w:rPr>
          <w:rFonts w:ascii="Lato" w:hAnsi="Lato"/>
          <w:lang w:val="sv-SE"/>
        </w:rPr>
      </w:pPr>
      <w:r w:rsidRPr="00F22D70">
        <w:rPr>
          <w:rFonts w:ascii="Lato" w:hAnsi="Lato"/>
          <w:lang w:val="sv-SE"/>
        </w:rPr>
        <w:t>Undersöka arbetsmiljön:</w:t>
      </w:r>
    </w:p>
    <w:p w14:paraId="4422854A" w14:textId="3A221697" w:rsidR="00AF189F" w:rsidRDefault="00AF189F" w:rsidP="00AF189F">
      <w:pPr>
        <w:ind w:left="360"/>
        <w:rPr>
          <w:rFonts w:ascii="Lato" w:hAnsi="Lato"/>
          <w:lang w:val="sv-SE"/>
        </w:rPr>
      </w:pPr>
      <w:r w:rsidRPr="00AF189F">
        <w:rPr>
          <w:rFonts w:ascii="Lato" w:hAnsi="Lato"/>
          <w:lang w:val="sv-SE"/>
        </w:rPr>
        <w:t>___________________________________________________________</w:t>
      </w:r>
      <w:r w:rsidR="004F4F66">
        <w:rPr>
          <w:rFonts w:ascii="Lato" w:hAnsi="Lato"/>
          <w:lang w:val="sv-SE"/>
        </w:rPr>
        <w:t>___</w:t>
      </w:r>
      <w:r w:rsidR="00E96FC9" w:rsidRPr="00AF189F">
        <w:rPr>
          <w:rFonts w:ascii="Lato" w:hAnsi="Lato"/>
          <w:lang w:val="sv-SE"/>
        </w:rPr>
        <w:br/>
      </w:r>
    </w:p>
    <w:p w14:paraId="34A50624" w14:textId="77777777" w:rsidR="00046139" w:rsidRDefault="00E96FC9" w:rsidP="00AF189F">
      <w:pPr>
        <w:pStyle w:val="Liststycke"/>
        <w:numPr>
          <w:ilvl w:val="0"/>
          <w:numId w:val="10"/>
        </w:numPr>
        <w:rPr>
          <w:rFonts w:ascii="Lato" w:hAnsi="Lato"/>
          <w:lang w:val="sv-SE"/>
        </w:rPr>
      </w:pPr>
      <w:r w:rsidRPr="00AF189F">
        <w:rPr>
          <w:rFonts w:ascii="Lato" w:hAnsi="Lato"/>
          <w:lang w:val="sv-SE"/>
        </w:rPr>
        <w:t xml:space="preserve">Riskbedöma: </w:t>
      </w:r>
    </w:p>
    <w:p w14:paraId="6410E00F" w14:textId="7154654F" w:rsidR="004F4F66" w:rsidRDefault="004F4F66" w:rsidP="004F4F66">
      <w:pPr>
        <w:ind w:firstLine="360"/>
        <w:rPr>
          <w:rFonts w:ascii="Lato" w:hAnsi="Lato"/>
          <w:lang w:val="sv-SE"/>
        </w:rPr>
      </w:pPr>
      <w:r>
        <w:rPr>
          <w:rFonts w:ascii="Lato" w:hAnsi="Lato"/>
          <w:lang w:val="sv-SE"/>
        </w:rPr>
        <w:t>_______________________________________________________________</w:t>
      </w:r>
    </w:p>
    <w:p w14:paraId="78D82885" w14:textId="77777777" w:rsidR="004F4F66" w:rsidRDefault="004F4F66" w:rsidP="004F4F66">
      <w:pPr>
        <w:pStyle w:val="Liststycke"/>
        <w:rPr>
          <w:rFonts w:ascii="Lato" w:hAnsi="Lato"/>
          <w:lang w:val="sv-SE"/>
        </w:rPr>
      </w:pPr>
    </w:p>
    <w:p w14:paraId="25AE0077" w14:textId="77777777" w:rsidR="004F4F66" w:rsidRDefault="00E96FC9" w:rsidP="004F4F66">
      <w:pPr>
        <w:pStyle w:val="Liststycke"/>
        <w:numPr>
          <w:ilvl w:val="0"/>
          <w:numId w:val="10"/>
        </w:numPr>
        <w:rPr>
          <w:rFonts w:ascii="Lato" w:hAnsi="Lato"/>
          <w:lang w:val="sv-SE"/>
        </w:rPr>
      </w:pPr>
      <w:r w:rsidRPr="004F4F66">
        <w:rPr>
          <w:rFonts w:ascii="Lato" w:hAnsi="Lato"/>
          <w:lang w:val="sv-SE"/>
        </w:rPr>
        <w:t xml:space="preserve">Föreslå åtgärder: </w:t>
      </w:r>
    </w:p>
    <w:p w14:paraId="0D548828" w14:textId="312C197A" w:rsidR="004F4F66" w:rsidRPr="004F4F66" w:rsidRDefault="004F4F66" w:rsidP="004F4F66">
      <w:pPr>
        <w:ind w:left="360"/>
        <w:rPr>
          <w:rFonts w:ascii="Lato" w:hAnsi="Lato"/>
          <w:lang w:val="sv-SE"/>
        </w:rPr>
      </w:pPr>
      <w:r>
        <w:rPr>
          <w:rFonts w:ascii="Lato" w:hAnsi="Lato"/>
          <w:lang w:val="sv-SE"/>
        </w:rPr>
        <w:t>_______________________________________________________________</w:t>
      </w:r>
    </w:p>
    <w:p w14:paraId="172E976D" w14:textId="77777777" w:rsidR="00F01605" w:rsidRDefault="00F01605" w:rsidP="00F01605">
      <w:pPr>
        <w:pStyle w:val="Liststycke"/>
        <w:rPr>
          <w:rFonts w:ascii="Lato" w:hAnsi="Lato"/>
          <w:lang w:val="sv-SE"/>
        </w:rPr>
      </w:pPr>
    </w:p>
    <w:p w14:paraId="04F62A9B" w14:textId="77777777" w:rsidR="00F01605" w:rsidRDefault="00E96FC9" w:rsidP="004F4F66">
      <w:pPr>
        <w:pStyle w:val="Liststycke"/>
        <w:numPr>
          <w:ilvl w:val="0"/>
          <w:numId w:val="10"/>
        </w:numPr>
        <w:rPr>
          <w:rFonts w:ascii="Lato" w:hAnsi="Lato"/>
          <w:lang w:val="sv-SE"/>
        </w:rPr>
      </w:pPr>
      <w:r w:rsidRPr="004F4F66">
        <w:rPr>
          <w:rFonts w:ascii="Lato" w:hAnsi="Lato"/>
          <w:lang w:val="sv-SE"/>
        </w:rPr>
        <w:t>Följa upp:</w:t>
      </w:r>
    </w:p>
    <w:p w14:paraId="449244FC" w14:textId="2DC0673B" w:rsidR="00F01605" w:rsidRPr="00F01605" w:rsidRDefault="00F01605" w:rsidP="00F01605">
      <w:pPr>
        <w:ind w:left="360"/>
        <w:rPr>
          <w:rFonts w:ascii="Lato" w:hAnsi="Lato"/>
          <w:lang w:val="sv-SE"/>
        </w:rPr>
      </w:pPr>
      <w:r>
        <w:rPr>
          <w:rFonts w:ascii="Lato" w:hAnsi="Lato"/>
          <w:lang w:val="sv-SE"/>
        </w:rPr>
        <w:t>_______________________________________________________________</w:t>
      </w:r>
    </w:p>
    <w:p w14:paraId="3651DECE" w14:textId="7DDE1BAD" w:rsidR="00DE7441" w:rsidRDefault="00E96FC9" w:rsidP="00F01605">
      <w:pPr>
        <w:rPr>
          <w:rFonts w:ascii="Lato" w:hAnsi="Lato"/>
          <w:lang w:val="sv-SE"/>
        </w:rPr>
      </w:pPr>
      <w:r w:rsidRPr="00F01605">
        <w:rPr>
          <w:rFonts w:ascii="Lato" w:hAnsi="Lato"/>
          <w:lang w:val="sv-SE"/>
        </w:rPr>
        <w:br/>
      </w:r>
      <w:r w:rsidRPr="00F01605">
        <w:rPr>
          <w:rFonts w:ascii="Lato" w:hAnsi="Lato"/>
          <w:lang w:val="sv-SE"/>
        </w:rPr>
        <w:br/>
        <w:t xml:space="preserve">Alla medarbetare </w:t>
      </w:r>
      <w:r w:rsidR="00F01605">
        <w:rPr>
          <w:rFonts w:ascii="Lato" w:hAnsi="Lato"/>
          <w:lang w:val="sv-SE"/>
        </w:rPr>
        <w:t xml:space="preserve">på arbetsplatsen har </w:t>
      </w:r>
      <w:r w:rsidR="00DE7441" w:rsidRPr="00F01605">
        <w:rPr>
          <w:rFonts w:ascii="Lato" w:hAnsi="Lato"/>
          <w:lang w:val="sv-SE"/>
        </w:rPr>
        <w:t>informerats</w:t>
      </w:r>
      <w:r w:rsidRPr="00F01605">
        <w:rPr>
          <w:rFonts w:ascii="Lato" w:hAnsi="Lato"/>
          <w:lang w:val="sv-SE"/>
        </w:rPr>
        <w:t xml:space="preserve"> om vem som ansvarar för vad</w:t>
      </w:r>
      <w:r w:rsidR="00DE7441">
        <w:rPr>
          <w:rFonts w:ascii="Lato" w:hAnsi="Lato"/>
          <w:lang w:val="sv-SE"/>
        </w:rPr>
        <w:t xml:space="preserve"> </w:t>
      </w:r>
    </w:p>
    <w:p w14:paraId="3A2FE387" w14:textId="354F17D4" w:rsidR="000F4C20" w:rsidRPr="00F01605" w:rsidRDefault="00DE7441" w:rsidP="00F01605">
      <w:pPr>
        <w:rPr>
          <w:rFonts w:ascii="Lato" w:hAnsi="Lato"/>
          <w:lang w:val="sv-SE"/>
        </w:rPr>
      </w:pPr>
      <w:r>
        <w:rPr>
          <w:rFonts w:ascii="Lato" w:hAnsi="Lato"/>
          <w:lang w:val="sv-SE"/>
        </w:rPr>
        <w:t>den ________________________________________________</w:t>
      </w:r>
    </w:p>
    <w:sectPr w:rsidR="000F4C20" w:rsidRPr="00F01605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D352" w14:textId="77777777" w:rsidR="004C2E5D" w:rsidRDefault="004C2E5D" w:rsidP="00374316">
      <w:pPr>
        <w:spacing w:after="0" w:line="240" w:lineRule="auto"/>
      </w:pPr>
      <w:r>
        <w:separator/>
      </w:r>
    </w:p>
  </w:endnote>
  <w:endnote w:type="continuationSeparator" w:id="0">
    <w:p w14:paraId="0B614BD5" w14:textId="77777777" w:rsidR="004C2E5D" w:rsidRDefault="004C2E5D" w:rsidP="00374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6A3F" w14:textId="77777777" w:rsidR="00B64097" w:rsidRDefault="00B6409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679F" w14:textId="77777777" w:rsidR="00B64097" w:rsidRDefault="00B6409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CFCA" w14:textId="77777777" w:rsidR="00B64097" w:rsidRDefault="00B6409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C3D0" w14:textId="77777777" w:rsidR="004C2E5D" w:rsidRDefault="004C2E5D" w:rsidP="00374316">
      <w:pPr>
        <w:spacing w:after="0" w:line="240" w:lineRule="auto"/>
      </w:pPr>
      <w:r>
        <w:separator/>
      </w:r>
    </w:p>
  </w:footnote>
  <w:footnote w:type="continuationSeparator" w:id="0">
    <w:p w14:paraId="63F8EAF3" w14:textId="77777777" w:rsidR="004C2E5D" w:rsidRDefault="004C2E5D" w:rsidP="00374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2245" w14:textId="77777777" w:rsidR="00B64097" w:rsidRDefault="00B6409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EBD4" w14:textId="77777777" w:rsidR="003A1C13" w:rsidRDefault="003A1C13" w:rsidP="003A1C13">
    <w:pPr>
      <w:pStyle w:val="Sidhuvud"/>
      <w:jc w:val="right"/>
      <w:rPr>
        <w:noProof/>
      </w:rPr>
    </w:pPr>
  </w:p>
  <w:p w14:paraId="3C7E95AB" w14:textId="77777777" w:rsidR="00F3536C" w:rsidRDefault="003A1C13" w:rsidP="003A1C13">
    <w:pPr>
      <w:pStyle w:val="Sidhuvud"/>
      <w:jc w:val="right"/>
      <w:rPr>
        <w:rFonts w:ascii="Lato" w:hAnsi="Lato"/>
        <w:sz w:val="16"/>
        <w:szCs w:val="16"/>
        <w:lang w:val="sv-SE"/>
      </w:rPr>
    </w:pPr>
    <w:r>
      <w:rPr>
        <w:noProof/>
      </w:rPr>
      <w:drawing>
        <wp:inline distT="0" distB="0" distL="0" distR="0" wp14:anchorId="4CD81E4E" wp14:editId="1A0F6E61">
          <wp:extent cx="1393508" cy="400050"/>
          <wp:effectExtent l="0" t="0" r="0" b="0"/>
          <wp:docPr id="2056212214" name="Bildobjekt 1" descr="En bild som visar Teckensnitt, text, logotyp, Grafik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6212214" name="Bildobjekt 1" descr="En bild som visar Teckensnitt, text, logotyp, Grafik&#10;&#10;AI-genererat innehåll kan vara felaktig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561" cy="400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F9A55E" w14:textId="0AD22FC0" w:rsidR="00374316" w:rsidRPr="003A1C13" w:rsidRDefault="0048612B" w:rsidP="003A1C13">
    <w:pPr>
      <w:pStyle w:val="Sidhuvud"/>
      <w:jc w:val="right"/>
      <w:rPr>
        <w:lang w:val="sv-SE"/>
      </w:rPr>
    </w:pPr>
    <w:r w:rsidRPr="003A1C13">
      <w:rPr>
        <w:rFonts w:ascii="Lato" w:hAnsi="Lato"/>
        <w:sz w:val="16"/>
        <w:szCs w:val="16"/>
        <w:lang w:val="sv-SE"/>
      </w:rPr>
      <w:t>Detta är en mall från Företagarna</w:t>
    </w:r>
    <w:r w:rsidR="003A1C13" w:rsidRPr="003A1C13">
      <w:rPr>
        <w:rFonts w:ascii="Lato" w:hAnsi="Lato"/>
        <w:sz w:val="16"/>
        <w:szCs w:val="16"/>
        <w:lang w:val="sv-SE"/>
      </w:rPr>
      <w:t>. För senaste version besök webbplatsen och ladda ner när du ska använda mallen.</w:t>
    </w:r>
    <w:r w:rsidR="003A1C13">
      <w:rPr>
        <w:lang w:val="sv-S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A1DF" w14:textId="77777777" w:rsidR="00B64097" w:rsidRDefault="00B6409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rerad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rerad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72737B"/>
    <w:multiLevelType w:val="hybridMultilevel"/>
    <w:tmpl w:val="69F073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394618">
    <w:abstractNumId w:val="8"/>
  </w:num>
  <w:num w:numId="2" w16cid:durableId="251085596">
    <w:abstractNumId w:val="6"/>
  </w:num>
  <w:num w:numId="3" w16cid:durableId="1603101534">
    <w:abstractNumId w:val="5"/>
  </w:num>
  <w:num w:numId="4" w16cid:durableId="1091009851">
    <w:abstractNumId w:val="4"/>
  </w:num>
  <w:num w:numId="5" w16cid:durableId="568349061">
    <w:abstractNumId w:val="7"/>
  </w:num>
  <w:num w:numId="6" w16cid:durableId="1402561628">
    <w:abstractNumId w:val="3"/>
  </w:num>
  <w:num w:numId="7" w16cid:durableId="2143573330">
    <w:abstractNumId w:val="2"/>
  </w:num>
  <w:num w:numId="8" w16cid:durableId="620577484">
    <w:abstractNumId w:val="1"/>
  </w:num>
  <w:num w:numId="9" w16cid:durableId="1913195204">
    <w:abstractNumId w:val="0"/>
  </w:num>
  <w:num w:numId="10" w16cid:durableId="15293707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6139"/>
    <w:rsid w:val="0006063C"/>
    <w:rsid w:val="000F4C20"/>
    <w:rsid w:val="0015074B"/>
    <w:rsid w:val="0029639D"/>
    <w:rsid w:val="00326F90"/>
    <w:rsid w:val="00374316"/>
    <w:rsid w:val="003A1C13"/>
    <w:rsid w:val="0048612B"/>
    <w:rsid w:val="004C2E5D"/>
    <w:rsid w:val="004F4F66"/>
    <w:rsid w:val="008B4DF2"/>
    <w:rsid w:val="00AA1D8D"/>
    <w:rsid w:val="00AF189F"/>
    <w:rsid w:val="00B47730"/>
    <w:rsid w:val="00B64097"/>
    <w:rsid w:val="00CB0664"/>
    <w:rsid w:val="00DE7441"/>
    <w:rsid w:val="00E96FC9"/>
    <w:rsid w:val="00F01605"/>
    <w:rsid w:val="00F22D70"/>
    <w:rsid w:val="00F3536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40B556BB-34C4-4E70-96EE-A1499935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4"/>
    </w:rPr>
  </w:style>
  <w:style w:type="paragraph" w:styleId="Rubrik1">
    <w:name w:val="heading 1"/>
    <w:basedOn w:val="Normal"/>
    <w:next w:val="Normal"/>
    <w:link w:val="Rubri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8BF"/>
  </w:style>
  <w:style w:type="paragraph" w:styleId="Sidfot">
    <w:name w:val="footer"/>
    <w:basedOn w:val="Normal"/>
    <w:link w:val="Sidfo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8BF"/>
  </w:style>
  <w:style w:type="paragraph" w:styleId="Ingetavstnd">
    <w:name w:val="No Spacing"/>
    <w:uiPriority w:val="1"/>
    <w:qFormat/>
    <w:rsid w:val="00FC693F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styck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xt">
    <w:name w:val="Body Text"/>
    <w:basedOn w:val="Normal"/>
    <w:link w:val="BrdtextChar"/>
    <w:uiPriority w:val="99"/>
    <w:unhideWhenUsed/>
    <w:rsid w:val="00AA1D8D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rsid w:val="00AA1D8D"/>
  </w:style>
  <w:style w:type="paragraph" w:styleId="Brdtext2">
    <w:name w:val="Body Text 2"/>
    <w:basedOn w:val="Normal"/>
    <w:link w:val="Brdtext2Char"/>
    <w:uiPriority w:val="99"/>
    <w:unhideWhenUsed/>
    <w:rsid w:val="00AA1D8D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rsid w:val="00AA1D8D"/>
  </w:style>
  <w:style w:type="paragraph" w:styleId="Brdtext3">
    <w:name w:val="Body Text 3"/>
    <w:basedOn w:val="Normal"/>
    <w:link w:val="Brd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a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a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a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reradlist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reradlist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reradlist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fortst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fortst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fortst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Standardstycketeckensnitt"/>
    <w:link w:val="Citat"/>
    <w:uiPriority w:val="29"/>
    <w:rsid w:val="00FC693F"/>
    <w:rPr>
      <w:i/>
      <w:iCs/>
      <w:color w:val="000000" w:themeColor="text1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ark">
    <w:name w:val="Strong"/>
    <w:basedOn w:val="Standardstycketeckensnitt"/>
    <w:uiPriority w:val="22"/>
    <w:qFormat/>
    <w:rsid w:val="00FC693F"/>
    <w:rPr>
      <w:b/>
      <w:bCs/>
    </w:rPr>
  </w:style>
  <w:style w:type="character" w:styleId="Betoning">
    <w:name w:val="Emphasis"/>
    <w:basedOn w:val="Standardstycketeckensnitt"/>
    <w:uiPriority w:val="20"/>
    <w:qFormat/>
    <w:rsid w:val="00FC693F"/>
    <w:rPr>
      <w:i/>
      <w:iCs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C693F"/>
    <w:rPr>
      <w:b/>
      <w:bCs/>
      <w:i/>
      <w:iCs/>
      <w:color w:val="4F81BD" w:themeColor="accent1"/>
    </w:rPr>
  </w:style>
  <w:style w:type="character" w:styleId="Diskretbetoning">
    <w:name w:val="Subtle Emphasis"/>
    <w:basedOn w:val="Standardstycketeckensnitt"/>
    <w:uiPriority w:val="19"/>
    <w:qFormat/>
    <w:rsid w:val="00FC693F"/>
    <w:rPr>
      <w:i/>
      <w:iCs/>
      <w:color w:val="808080" w:themeColor="text1" w:themeTint="7F"/>
    </w:rPr>
  </w:style>
  <w:style w:type="character" w:styleId="Starkbetoning">
    <w:name w:val="Intense Emphasis"/>
    <w:basedOn w:val="Standardstycketeckensnitt"/>
    <w:uiPriority w:val="21"/>
    <w:qFormat/>
    <w:rsid w:val="00FC693F"/>
    <w:rPr>
      <w:b/>
      <w:bCs/>
      <w:i/>
      <w:iCs/>
      <w:color w:val="4F81BD" w:themeColor="accent1"/>
    </w:rPr>
  </w:style>
  <w:style w:type="character" w:styleId="Diskretreferens">
    <w:name w:val="Subtle Reference"/>
    <w:basedOn w:val="Standardstycketeckensnitt"/>
    <w:uiPriority w:val="31"/>
    <w:qFormat/>
    <w:rsid w:val="00FC693F"/>
    <w:rPr>
      <w:smallCaps/>
      <w:color w:val="C0504D" w:themeColor="accent2"/>
      <w:u w:val="single"/>
    </w:rPr>
  </w:style>
  <w:style w:type="character" w:styleId="Starkreferens">
    <w:name w:val="Intense Reference"/>
    <w:basedOn w:val="Standardstycketecken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enstitel">
    <w:name w:val="Book Title"/>
    <w:basedOn w:val="Standardstycketeckensnitt"/>
    <w:uiPriority w:val="33"/>
    <w:qFormat/>
    <w:rsid w:val="00FC693F"/>
    <w:rPr>
      <w:b/>
      <w:bCs/>
      <w:smallCaps/>
      <w:spacing w:val="5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FC693F"/>
    <w:pPr>
      <w:outlineLvl w:val="9"/>
    </w:pPr>
  </w:style>
  <w:style w:type="table" w:styleId="Tabellrutnt">
    <w:name w:val="Table Grid"/>
    <w:basedOn w:val="Normal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skuggning">
    <w:name w:val="Light Shading"/>
    <w:basedOn w:val="Normal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juslista">
    <w:name w:val="Light List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juslista-dekorfrg3">
    <w:name w:val="Light List Accent 3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juslista-dekorfrg4">
    <w:name w:val="Light List Accent 4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juslista-dekorfrg5">
    <w:name w:val="Light List Accent 5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justrutnt">
    <w:name w:val="Light Grid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llanmrkskuggning1">
    <w:name w:val="Medium Shading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llanmrklista2">
    <w:name w:val="Medium Lis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trutnt1">
    <w:name w:val="Medium Grid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llanmrktrutnt2">
    <w:name w:val="Medium Grid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a">
    <w:name w:val="Dark List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a-dekorfrg2">
    <w:name w:val="Dark List Accent 2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a-dekorfrg3">
    <w:name w:val="Dark List Accent 3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a-dekorfrg4">
    <w:name w:val="Dark List Accent 4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a-dekorfrg5">
    <w:name w:val="Dark List Accent 5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a-dekorfrg6">
    <w:name w:val="Dark List Accent 6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rgadskuggning">
    <w:name w:val="Colorful Shading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lista">
    <w:name w:val="Colorful List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rgadlista-dekorfrg2">
    <w:name w:val="Colorful List Accent 2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rgadlista-dekorfrg3">
    <w:name w:val="Colorful List Accent 3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rgadlista-dekorfrg4">
    <w:name w:val="Colorful List Accent 4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rgadlista-dekorfrg5">
    <w:name w:val="Colorful List Accent 5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rgadlista-dekorfrg6">
    <w:name w:val="Colorful List Accent 6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rgatrutnt">
    <w:name w:val="Colorful Grid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rgatrutnt-dekorfrg2">
    <w:name w:val="Colorful Grid Accent 2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rgatrutnt-dekorfrg3">
    <w:name w:val="Colorful Grid Accent 3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trutnt-dekorfrg4">
    <w:name w:val="Colorful Grid Accent 4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rgatrutnt-dekorfrg5">
    <w:name w:val="Colorful Grid Accent 5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rgatrutnt-dekorfrg6">
    <w:name w:val="Colorful Grid Accent 6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622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Caroline Antonsson</cp:lastModifiedBy>
  <cp:revision>3</cp:revision>
  <dcterms:created xsi:type="dcterms:W3CDTF">2026-03-18T07:55:00Z</dcterms:created>
  <dcterms:modified xsi:type="dcterms:W3CDTF">2026-03-18T08:35:00Z</dcterms:modified>
  <cp:category/>
</cp:coreProperties>
</file>